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58F9E9" w14:textId="77777777" w:rsidR="00B26348" w:rsidRDefault="00000000">
      <w:pPr>
        <w:pStyle w:val="Heading1"/>
      </w:pPr>
      <w:r>
        <w:t>1. Key Details</w:t>
      </w:r>
    </w:p>
    <w:p w14:paraId="21B672A1" w14:textId="77777777" w:rsidR="00B26348" w:rsidRDefault="00000000">
      <w:r>
        <w:rPr>
          <w:b/>
        </w:rPr>
        <w:t xml:space="preserve">1. Primary </w:t>
      </w:r>
      <w:proofErr w:type="gramStart"/>
      <w:r>
        <w:rPr>
          <w:b/>
        </w:rPr>
        <w:t>Involved</w:t>
      </w:r>
      <w:r>
        <w:rPr>
          <w:i/>
          <w:color w:val="666666"/>
          <w:sz w:val="16"/>
        </w:rPr>
        <w:t xml:space="preserve">  [</w:t>
      </w:r>
      <w:proofErr w:type="gramEnd"/>
      <w:r>
        <w:rPr>
          <w:i/>
          <w:color w:val="666666"/>
          <w:sz w:val="16"/>
        </w:rPr>
        <w:t>List Radio]</w:t>
      </w:r>
    </w:p>
    <w:p w14:paraId="6F5844B4" w14:textId="77777777" w:rsidR="00B26348" w:rsidRDefault="00000000">
      <w:pPr>
        <w:ind w:left="216"/>
      </w:pPr>
      <w:r>
        <w:rPr>
          <w:i/>
        </w:rPr>
        <w:t>Select the party that contributed most/first to the accident. If subcontractor, select "Trade Contractor".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42B89BAC" w14:textId="77777777">
        <w:tc>
          <w:tcPr>
            <w:tcW w:w="5256" w:type="dxa"/>
          </w:tcPr>
          <w:p w14:paraId="2850B2C4" w14:textId="77777777" w:rsidR="00B26348" w:rsidRDefault="00000000">
            <w:r>
              <w:t>○ Member of the Public</w:t>
            </w:r>
          </w:p>
        </w:tc>
        <w:tc>
          <w:tcPr>
            <w:tcW w:w="5256" w:type="dxa"/>
          </w:tcPr>
          <w:p w14:paraId="3AE6C8F8" w14:textId="1ED5E0AB" w:rsidR="00B26348" w:rsidRDefault="00B26348"/>
        </w:tc>
      </w:tr>
      <w:tr w:rsidR="00B26348" w14:paraId="08685346" w14:textId="77777777">
        <w:tc>
          <w:tcPr>
            <w:tcW w:w="5256" w:type="dxa"/>
          </w:tcPr>
          <w:p w14:paraId="3F38FD8F" w14:textId="1BBBF4E1" w:rsidR="00B26348" w:rsidRDefault="00000000">
            <w:r>
              <w:t xml:space="preserve">○ </w:t>
            </w:r>
            <w:r w:rsidR="00680FF6">
              <w:t>Business Unit A</w:t>
            </w:r>
          </w:p>
        </w:tc>
        <w:tc>
          <w:tcPr>
            <w:tcW w:w="5256" w:type="dxa"/>
          </w:tcPr>
          <w:p w14:paraId="08643C42" w14:textId="0E18BE9D" w:rsidR="00B26348" w:rsidRDefault="00B26348"/>
        </w:tc>
      </w:tr>
      <w:tr w:rsidR="00B26348" w14:paraId="2E222112" w14:textId="77777777">
        <w:tc>
          <w:tcPr>
            <w:tcW w:w="5256" w:type="dxa"/>
          </w:tcPr>
          <w:p w14:paraId="254F46C0" w14:textId="6B370F58" w:rsidR="00B26348" w:rsidRDefault="00000000">
            <w:r>
              <w:t xml:space="preserve">○ </w:t>
            </w:r>
            <w:r w:rsidR="00680FF6">
              <w:t xml:space="preserve">Business Unit </w:t>
            </w:r>
            <w:r w:rsidR="007501A1">
              <w:t>B</w:t>
            </w:r>
          </w:p>
        </w:tc>
        <w:tc>
          <w:tcPr>
            <w:tcW w:w="5256" w:type="dxa"/>
          </w:tcPr>
          <w:p w14:paraId="6D59EE91" w14:textId="6655533E" w:rsidR="00B26348" w:rsidRDefault="00B26348"/>
        </w:tc>
      </w:tr>
      <w:tr w:rsidR="00B26348" w14:paraId="1094DD5D" w14:textId="77777777">
        <w:tc>
          <w:tcPr>
            <w:tcW w:w="5256" w:type="dxa"/>
          </w:tcPr>
          <w:p w14:paraId="6E5B74B2" w14:textId="570E19E4" w:rsidR="00B26348" w:rsidRDefault="00000000">
            <w:r>
              <w:t xml:space="preserve">○ </w:t>
            </w:r>
            <w:r w:rsidR="00680FF6">
              <w:t xml:space="preserve">Business Unit </w:t>
            </w:r>
            <w:r w:rsidR="007501A1">
              <w:t>C</w:t>
            </w:r>
          </w:p>
        </w:tc>
        <w:tc>
          <w:tcPr>
            <w:tcW w:w="5256" w:type="dxa"/>
          </w:tcPr>
          <w:p w14:paraId="4598C39B" w14:textId="726752ED" w:rsidR="00B26348" w:rsidRDefault="00B26348"/>
        </w:tc>
      </w:tr>
      <w:tr w:rsidR="00B26348" w14:paraId="3A43DE09" w14:textId="77777777">
        <w:tc>
          <w:tcPr>
            <w:tcW w:w="5256" w:type="dxa"/>
          </w:tcPr>
          <w:p w14:paraId="39FCFA46" w14:textId="6316BBBA" w:rsidR="00B26348" w:rsidRDefault="00000000">
            <w:r>
              <w:t xml:space="preserve">○ </w:t>
            </w:r>
            <w:r w:rsidR="00680FF6">
              <w:t xml:space="preserve">Business Unit </w:t>
            </w:r>
            <w:r w:rsidR="007501A1">
              <w:t>D</w:t>
            </w:r>
          </w:p>
        </w:tc>
        <w:tc>
          <w:tcPr>
            <w:tcW w:w="5256" w:type="dxa"/>
          </w:tcPr>
          <w:p w14:paraId="391A1FD4" w14:textId="00E55366" w:rsidR="00B26348" w:rsidRDefault="00B26348"/>
        </w:tc>
      </w:tr>
      <w:tr w:rsidR="00B26348" w14:paraId="4540C289" w14:textId="77777777">
        <w:tc>
          <w:tcPr>
            <w:tcW w:w="5256" w:type="dxa"/>
          </w:tcPr>
          <w:p w14:paraId="58A9C6D3" w14:textId="1F84A777" w:rsidR="00B26348" w:rsidRDefault="00000000">
            <w:r>
              <w:t xml:space="preserve">○ </w:t>
            </w:r>
            <w:r w:rsidR="00680FF6">
              <w:t xml:space="preserve">Business Unit </w:t>
            </w:r>
            <w:r w:rsidR="007501A1">
              <w:t>E</w:t>
            </w:r>
          </w:p>
        </w:tc>
        <w:tc>
          <w:tcPr>
            <w:tcW w:w="5256" w:type="dxa"/>
          </w:tcPr>
          <w:p w14:paraId="043D7867" w14:textId="11AE8A25" w:rsidR="00B26348" w:rsidRDefault="00B26348"/>
        </w:tc>
      </w:tr>
      <w:tr w:rsidR="00B26348" w14:paraId="599ABEC1" w14:textId="77777777">
        <w:tc>
          <w:tcPr>
            <w:tcW w:w="5256" w:type="dxa"/>
          </w:tcPr>
          <w:p w14:paraId="73D6AE52" w14:textId="77777777" w:rsidR="00B26348" w:rsidRDefault="00000000">
            <w:r>
              <w:t>○ Trade Contractor</w:t>
            </w:r>
          </w:p>
          <w:p w14:paraId="6073E7AC" w14:textId="6FF66E67" w:rsidR="00680FF6" w:rsidRDefault="00680FF6">
            <w:r>
              <w:t>○ Third Party</w:t>
            </w:r>
          </w:p>
        </w:tc>
        <w:tc>
          <w:tcPr>
            <w:tcW w:w="5256" w:type="dxa"/>
          </w:tcPr>
          <w:p w14:paraId="598B8C85" w14:textId="78BD28EC" w:rsidR="00B26348" w:rsidRDefault="00B26348"/>
        </w:tc>
      </w:tr>
    </w:tbl>
    <w:p w14:paraId="2094D64B" w14:textId="77777777" w:rsidR="00B26348" w:rsidRDefault="00B26348"/>
    <w:p w14:paraId="08EDCF78" w14:textId="0432144F" w:rsidR="00B26348" w:rsidRDefault="00000000">
      <w:r>
        <w:rPr>
          <w:b/>
        </w:rPr>
        <w:t>2. Trade Contractor responsible for operation</w:t>
      </w:r>
      <w:r>
        <w:rPr>
          <w:i/>
          <w:color w:val="666666"/>
          <w:sz w:val="16"/>
        </w:rPr>
        <w:t xml:space="preserve">  </w:t>
      </w:r>
    </w:p>
    <w:p w14:paraId="7F04C863" w14:textId="77777777" w:rsidR="00B26348" w:rsidRDefault="00000000">
      <w:r>
        <w:t>Response: ________________________________________________________________________________</w:t>
      </w:r>
    </w:p>
    <w:p w14:paraId="758882CF" w14:textId="77777777" w:rsidR="00B26348" w:rsidRDefault="00000000">
      <w:r>
        <w:t>__________________________________________________________________________________________</w:t>
      </w:r>
    </w:p>
    <w:p w14:paraId="114AE0CE" w14:textId="7D0A8051" w:rsidR="00B26348" w:rsidRDefault="007501A1" w:rsidP="007501A1">
      <w:r>
        <w:rPr>
          <w:b/>
        </w:rPr>
        <w:t>3</w:t>
      </w:r>
      <w:r w:rsidR="00000000">
        <w:rPr>
          <w:b/>
        </w:rPr>
        <w:t>. Incident Type</w:t>
      </w:r>
      <w:r>
        <w:rPr>
          <w:b/>
        </w:rPr>
        <w:t>(s)</w:t>
      </w:r>
      <w:r w:rsidR="00000000">
        <w:rPr>
          <w:i/>
          <w:color w:val="666666"/>
          <w:sz w:val="16"/>
        </w:rPr>
        <w:t xml:space="preserve">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84BB296" w14:textId="77777777">
        <w:tc>
          <w:tcPr>
            <w:tcW w:w="5256" w:type="dxa"/>
          </w:tcPr>
          <w:p w14:paraId="009F00C7" w14:textId="77777777" w:rsidR="00B26348" w:rsidRDefault="00000000">
            <w:r>
              <w:t>○ Auto/Motor Vehicle</w:t>
            </w:r>
          </w:p>
        </w:tc>
        <w:tc>
          <w:tcPr>
            <w:tcW w:w="5256" w:type="dxa"/>
          </w:tcPr>
          <w:p w14:paraId="6EED7FC6" w14:textId="77777777" w:rsidR="00B26348" w:rsidRDefault="00000000">
            <w:r>
              <w:t>○ Chemical Spill</w:t>
            </w:r>
          </w:p>
        </w:tc>
      </w:tr>
      <w:tr w:rsidR="00B26348" w14:paraId="18492D53" w14:textId="77777777">
        <w:tc>
          <w:tcPr>
            <w:tcW w:w="5256" w:type="dxa"/>
          </w:tcPr>
          <w:p w14:paraId="7B0EF9D5" w14:textId="77777777" w:rsidR="00B26348" w:rsidRDefault="00000000">
            <w:r>
              <w:t>○ Construction Equipment (non motor vehicle)</w:t>
            </w:r>
          </w:p>
        </w:tc>
        <w:tc>
          <w:tcPr>
            <w:tcW w:w="5256" w:type="dxa"/>
          </w:tcPr>
          <w:p w14:paraId="08935C50" w14:textId="77777777" w:rsidR="00B26348" w:rsidRDefault="00000000">
            <w:r>
              <w:t>○ Crane</w:t>
            </w:r>
          </w:p>
        </w:tc>
      </w:tr>
      <w:tr w:rsidR="00B26348" w14:paraId="4E6AC7B7" w14:textId="77777777">
        <w:tc>
          <w:tcPr>
            <w:tcW w:w="5256" w:type="dxa"/>
          </w:tcPr>
          <w:p w14:paraId="4A5C8ED6" w14:textId="77777777" w:rsidR="00B26348" w:rsidRDefault="00000000">
            <w:r>
              <w:t>○ Injury</w:t>
            </w:r>
            <w:r>
              <w:rPr>
                <w:i/>
              </w:rPr>
              <w:t xml:space="preserve"> - Work-related injuries</w:t>
            </w:r>
            <w:r>
              <w:rPr>
                <w:i/>
              </w:rPr>
              <w:br/>
              <w:t>https://www.osha.gov/laws-regs/regulations/standardnumber/1904/1904.5 (https://www.osha.gov/laws-regs/regulations/standardnumber/1904/1904.5)</w:t>
            </w:r>
          </w:p>
        </w:tc>
        <w:tc>
          <w:tcPr>
            <w:tcW w:w="5256" w:type="dxa"/>
          </w:tcPr>
          <w:p w14:paraId="034131C2" w14:textId="77777777" w:rsidR="00B26348" w:rsidRDefault="00000000">
            <w:r>
              <w:t>○ Inspection by Regulatory Agency</w:t>
            </w:r>
          </w:p>
          <w:p w14:paraId="6985F591" w14:textId="77777777" w:rsidR="007501A1" w:rsidRDefault="007501A1">
            <w:pPr>
              <w:rPr>
                <w:i/>
              </w:rPr>
            </w:pPr>
            <w:r>
              <w:t>○ Personal Medical Issue</w:t>
            </w:r>
            <w:r>
              <w:rPr>
                <w:i/>
              </w:rPr>
              <w:t xml:space="preserve"> - </w:t>
            </w:r>
            <w:proofErr w:type="gramStart"/>
            <w:r>
              <w:rPr>
                <w:i/>
              </w:rPr>
              <w:t>NON work-related</w:t>
            </w:r>
            <w:proofErr w:type="gramEnd"/>
            <w:r>
              <w:rPr>
                <w:i/>
              </w:rPr>
              <w:t xml:space="preserve"> injury/illness</w:t>
            </w:r>
          </w:p>
          <w:p w14:paraId="5BE07EBC" w14:textId="532AA83F" w:rsidR="007501A1" w:rsidRDefault="007501A1">
            <w:r>
              <w:t>○ Company Driver Complaint</w:t>
            </w:r>
          </w:p>
        </w:tc>
      </w:tr>
      <w:tr w:rsidR="00B26348" w14:paraId="70011478" w14:textId="77777777">
        <w:tc>
          <w:tcPr>
            <w:tcW w:w="5256" w:type="dxa"/>
          </w:tcPr>
          <w:p w14:paraId="717C9404" w14:textId="77777777" w:rsidR="00B26348" w:rsidRDefault="00000000">
            <w:r>
              <w:t>○ Near Miss</w:t>
            </w:r>
            <w:r>
              <w:rPr>
                <w:i/>
              </w:rPr>
              <w:t xml:space="preserve"> - If no damage or injury occurred, but something physically happened that was unfavorable, the incident is considered a Near Miss.</w:t>
            </w:r>
          </w:p>
        </w:tc>
        <w:tc>
          <w:tcPr>
            <w:tcW w:w="5256" w:type="dxa"/>
          </w:tcPr>
          <w:p w14:paraId="534743CE" w14:textId="66738DDA" w:rsidR="00B26348" w:rsidRDefault="007501A1">
            <w:r>
              <w:t>○ Utility Damage</w:t>
            </w:r>
            <w:r>
              <w:rPr>
                <w:i/>
              </w:rPr>
              <w:t xml:space="preserve"> - Above/at/underground utility struck/grazed/damaged</w:t>
            </w:r>
          </w:p>
        </w:tc>
      </w:tr>
      <w:tr w:rsidR="00B26348" w14:paraId="35227EC6" w14:textId="77777777">
        <w:tc>
          <w:tcPr>
            <w:tcW w:w="5256" w:type="dxa"/>
          </w:tcPr>
          <w:p w14:paraId="747B293D" w14:textId="77777777" w:rsidR="00B26348" w:rsidRDefault="00000000">
            <w:r>
              <w:t>○ Property Damage (not utility related)</w:t>
            </w:r>
          </w:p>
        </w:tc>
        <w:tc>
          <w:tcPr>
            <w:tcW w:w="5256" w:type="dxa"/>
          </w:tcPr>
          <w:p w14:paraId="33EA0DDC" w14:textId="29D673B7" w:rsidR="00B26348" w:rsidRDefault="00B26348"/>
        </w:tc>
      </w:tr>
      <w:tr w:rsidR="00B26348" w14:paraId="4F4928F7" w14:textId="77777777">
        <w:tc>
          <w:tcPr>
            <w:tcW w:w="5256" w:type="dxa"/>
          </w:tcPr>
          <w:p w14:paraId="07664135" w14:textId="77777777" w:rsidR="00B26348" w:rsidRDefault="00000000">
            <w:r>
              <w:t>○ Theft</w:t>
            </w:r>
          </w:p>
        </w:tc>
        <w:tc>
          <w:tcPr>
            <w:tcW w:w="5256" w:type="dxa"/>
          </w:tcPr>
          <w:p w14:paraId="78E04878" w14:textId="5F2399DE" w:rsidR="00B26348" w:rsidRDefault="00B26348"/>
        </w:tc>
      </w:tr>
      <w:tr w:rsidR="00B26348" w14:paraId="7B47EC92" w14:textId="77777777">
        <w:tc>
          <w:tcPr>
            <w:tcW w:w="5256" w:type="dxa"/>
          </w:tcPr>
          <w:p w14:paraId="44B571DC" w14:textId="77777777" w:rsidR="00B26348" w:rsidRDefault="00000000">
            <w:r>
              <w:t>○ Water Intrusion</w:t>
            </w:r>
          </w:p>
        </w:tc>
        <w:tc>
          <w:tcPr>
            <w:tcW w:w="5256" w:type="dxa"/>
          </w:tcPr>
          <w:p w14:paraId="7FDDCE7F" w14:textId="77777777" w:rsidR="00B26348" w:rsidRDefault="00B26348"/>
        </w:tc>
      </w:tr>
    </w:tbl>
    <w:p w14:paraId="2462143D" w14:textId="77777777" w:rsidR="00B26348" w:rsidRDefault="00000000">
      <w:r>
        <w:rPr>
          <w:b/>
        </w:rPr>
        <w:lastRenderedPageBreak/>
        <w:t xml:space="preserve">8. Incident </w:t>
      </w:r>
      <w:proofErr w:type="gramStart"/>
      <w:r>
        <w:rPr>
          <w:b/>
        </w:rPr>
        <w:t>Category</w:t>
      </w:r>
      <w:r>
        <w:rPr>
          <w:i/>
          <w:color w:val="666666"/>
          <w:sz w:val="16"/>
        </w:rPr>
        <w:t xml:space="preserve">  [</w:t>
      </w:r>
      <w:proofErr w:type="gramEnd"/>
      <w:r>
        <w:rPr>
          <w:i/>
          <w:color w:val="666666"/>
          <w:sz w:val="16"/>
        </w:rPr>
        <w:t>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6C3E261" w14:textId="77777777">
        <w:tc>
          <w:tcPr>
            <w:tcW w:w="10512" w:type="dxa"/>
          </w:tcPr>
          <w:p w14:paraId="61AF224E" w14:textId="77777777" w:rsidR="00B26348" w:rsidRDefault="00000000">
            <w:r>
              <w:t>○ Work Related</w:t>
            </w:r>
          </w:p>
        </w:tc>
      </w:tr>
      <w:tr w:rsidR="00B26348" w14:paraId="1D10FFD5" w14:textId="77777777">
        <w:tc>
          <w:tcPr>
            <w:tcW w:w="10512" w:type="dxa"/>
          </w:tcPr>
          <w:p w14:paraId="73D0671F" w14:textId="77777777" w:rsidR="00B26348" w:rsidRDefault="00000000">
            <w:r>
              <w:t>○ Not work related / not associated with project activity / For report only</w:t>
            </w:r>
            <w:r>
              <w:rPr>
                <w:i/>
              </w:rPr>
              <w:t xml:space="preserve"> - Use this for incidents that occurred on personal time.</w:t>
            </w:r>
          </w:p>
        </w:tc>
      </w:tr>
      <w:tr w:rsidR="00B26348" w14:paraId="3C1E6174" w14:textId="77777777">
        <w:tc>
          <w:tcPr>
            <w:tcW w:w="10512" w:type="dxa"/>
          </w:tcPr>
          <w:p w14:paraId="303353B0" w14:textId="77777777" w:rsidR="00B26348" w:rsidRDefault="00000000">
            <w:r>
              <w:t>○ Driving on a public roadway</w:t>
            </w:r>
          </w:p>
        </w:tc>
      </w:tr>
    </w:tbl>
    <w:p w14:paraId="748D62CC" w14:textId="77777777" w:rsidR="00B26348" w:rsidRDefault="00B26348"/>
    <w:p w14:paraId="6F142D22" w14:textId="77777777" w:rsidR="00B26348" w:rsidRDefault="00000000">
      <w:r>
        <w:rPr>
          <w:b/>
        </w:rPr>
        <w:t>9. Purpose of travel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E1EB44D" w14:textId="77777777">
        <w:tc>
          <w:tcPr>
            <w:tcW w:w="10512" w:type="dxa"/>
          </w:tcPr>
          <w:p w14:paraId="74146975" w14:textId="77777777" w:rsidR="00B26348" w:rsidRDefault="00000000">
            <w:r>
              <w:t>○ Company business</w:t>
            </w:r>
          </w:p>
        </w:tc>
      </w:tr>
      <w:tr w:rsidR="00B26348" w14:paraId="5D6BD73C" w14:textId="77777777">
        <w:tc>
          <w:tcPr>
            <w:tcW w:w="10512" w:type="dxa"/>
          </w:tcPr>
          <w:p w14:paraId="0AF7BF20" w14:textId="77777777" w:rsidR="00B26348" w:rsidRDefault="00000000">
            <w:r>
              <w:t>○ Not business related</w:t>
            </w:r>
          </w:p>
        </w:tc>
      </w:tr>
      <w:tr w:rsidR="00B26348" w14:paraId="12FA4B25" w14:textId="77777777">
        <w:tc>
          <w:tcPr>
            <w:tcW w:w="10512" w:type="dxa"/>
          </w:tcPr>
          <w:p w14:paraId="0D2D03DF" w14:textId="77777777" w:rsidR="00B26348" w:rsidRDefault="00000000">
            <w:r>
              <w:t>○ Commuting to/from work</w:t>
            </w:r>
          </w:p>
        </w:tc>
      </w:tr>
    </w:tbl>
    <w:p w14:paraId="272188B5" w14:textId="77777777" w:rsidR="00B26348" w:rsidRDefault="00B26348"/>
    <w:p w14:paraId="4C865F6B" w14:textId="77777777" w:rsidR="00B26348" w:rsidRDefault="00000000">
      <w:r>
        <w:rPr>
          <w:b/>
        </w:rPr>
        <w:t>10. Division of Work (scope being performed when incident occurred)</w:t>
      </w:r>
      <w:r>
        <w:rPr>
          <w:i/>
          <w:color w:val="666666"/>
          <w:sz w:val="16"/>
        </w:rPr>
        <w:t xml:space="preserve">  [List Drop-down]</w:t>
      </w:r>
    </w:p>
    <w:p w14:paraId="5A0779A4" w14:textId="77777777" w:rsidR="00B26348" w:rsidRDefault="00000000">
      <w:pPr>
        <w:ind w:left="216"/>
      </w:pPr>
      <w:r>
        <w:rPr>
          <w:i/>
        </w:rPr>
        <w:t>What was the scope/division of work that caused/contributed to the incident?</w:t>
      </w:r>
      <w:r>
        <w:rPr>
          <w:i/>
        </w:rPr>
        <w:br/>
        <w:t>If a worker fell off a ladder while installing sheet metal flashing on a roof parapet, the appropriate division would be 05 Metals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2A15BE2B" w14:textId="77777777">
        <w:tc>
          <w:tcPr>
            <w:tcW w:w="5256" w:type="dxa"/>
          </w:tcPr>
          <w:p w14:paraId="6BD26663" w14:textId="77777777" w:rsidR="00B26348" w:rsidRDefault="00000000">
            <w:r>
              <w:t>○ 0 Not related to a scope of work - N/A</w:t>
            </w:r>
          </w:p>
        </w:tc>
        <w:tc>
          <w:tcPr>
            <w:tcW w:w="5256" w:type="dxa"/>
          </w:tcPr>
          <w:p w14:paraId="01AECDB1" w14:textId="77777777" w:rsidR="00B26348" w:rsidRDefault="00000000">
            <w:r>
              <w:t>○ 00 TBD / Answer Pending</w:t>
            </w:r>
          </w:p>
        </w:tc>
      </w:tr>
      <w:tr w:rsidR="00B26348" w14:paraId="430C489B" w14:textId="77777777">
        <w:tc>
          <w:tcPr>
            <w:tcW w:w="5256" w:type="dxa"/>
          </w:tcPr>
          <w:p w14:paraId="1F2D3A50" w14:textId="77777777" w:rsidR="00B26348" w:rsidRDefault="00000000">
            <w:r>
              <w:t>○ 00 00 00 - General Conditions &amp; General Requirements</w:t>
            </w:r>
          </w:p>
        </w:tc>
        <w:tc>
          <w:tcPr>
            <w:tcW w:w="5256" w:type="dxa"/>
          </w:tcPr>
          <w:p w14:paraId="2522CC81" w14:textId="77777777" w:rsidR="00B26348" w:rsidRDefault="00000000">
            <w:r>
              <w:t>○ 02 00 00 - Existing Conditions</w:t>
            </w:r>
          </w:p>
        </w:tc>
      </w:tr>
      <w:tr w:rsidR="00B26348" w14:paraId="65CA8B70" w14:textId="77777777">
        <w:tc>
          <w:tcPr>
            <w:tcW w:w="5256" w:type="dxa"/>
          </w:tcPr>
          <w:p w14:paraId="494A30AF" w14:textId="77777777" w:rsidR="00B26348" w:rsidRDefault="00000000">
            <w:r>
              <w:t>○ 03 00 00 - Concrete</w:t>
            </w:r>
          </w:p>
        </w:tc>
        <w:tc>
          <w:tcPr>
            <w:tcW w:w="5256" w:type="dxa"/>
          </w:tcPr>
          <w:p w14:paraId="3E3A8344" w14:textId="77777777" w:rsidR="00B26348" w:rsidRDefault="00000000">
            <w:r>
              <w:t>○ 04 00 00 - Masonry</w:t>
            </w:r>
          </w:p>
        </w:tc>
      </w:tr>
      <w:tr w:rsidR="00B26348" w14:paraId="7DF78F7F" w14:textId="77777777">
        <w:tc>
          <w:tcPr>
            <w:tcW w:w="5256" w:type="dxa"/>
          </w:tcPr>
          <w:p w14:paraId="26542952" w14:textId="77777777" w:rsidR="00B26348" w:rsidRDefault="00000000">
            <w:r>
              <w:t>○ 05 00 00 - Metals</w:t>
            </w:r>
          </w:p>
        </w:tc>
        <w:tc>
          <w:tcPr>
            <w:tcW w:w="5256" w:type="dxa"/>
          </w:tcPr>
          <w:p w14:paraId="05C1FC45" w14:textId="77777777" w:rsidR="00B26348" w:rsidRDefault="00000000">
            <w:r>
              <w:t>○ 06 00 00 - Wood, Plastics, and Composites</w:t>
            </w:r>
          </w:p>
        </w:tc>
      </w:tr>
      <w:tr w:rsidR="00B26348" w14:paraId="1C2B5142" w14:textId="77777777">
        <w:tc>
          <w:tcPr>
            <w:tcW w:w="5256" w:type="dxa"/>
          </w:tcPr>
          <w:p w14:paraId="1D48F054" w14:textId="77777777" w:rsidR="00B26348" w:rsidRDefault="00000000">
            <w:r>
              <w:t>○ 07 00 00 - Thermal and Moisture Protection</w:t>
            </w:r>
          </w:p>
        </w:tc>
        <w:tc>
          <w:tcPr>
            <w:tcW w:w="5256" w:type="dxa"/>
          </w:tcPr>
          <w:p w14:paraId="12387D4B" w14:textId="77777777" w:rsidR="00B26348" w:rsidRDefault="00000000">
            <w:r>
              <w:t>○ 08 00 00 - Openings</w:t>
            </w:r>
          </w:p>
        </w:tc>
      </w:tr>
      <w:tr w:rsidR="00B26348" w14:paraId="6BEA1D4C" w14:textId="77777777">
        <w:tc>
          <w:tcPr>
            <w:tcW w:w="5256" w:type="dxa"/>
          </w:tcPr>
          <w:p w14:paraId="44D90E7E" w14:textId="77777777" w:rsidR="00B26348" w:rsidRDefault="00000000">
            <w:r>
              <w:t>○ 09 00 00 - Finishes</w:t>
            </w:r>
          </w:p>
        </w:tc>
        <w:tc>
          <w:tcPr>
            <w:tcW w:w="5256" w:type="dxa"/>
          </w:tcPr>
          <w:p w14:paraId="560DD67B" w14:textId="77777777" w:rsidR="00B26348" w:rsidRDefault="00000000">
            <w:r>
              <w:t>○ 10 00 00 - Specialties</w:t>
            </w:r>
          </w:p>
        </w:tc>
      </w:tr>
      <w:tr w:rsidR="00B26348" w14:paraId="59EF0999" w14:textId="77777777">
        <w:tc>
          <w:tcPr>
            <w:tcW w:w="5256" w:type="dxa"/>
          </w:tcPr>
          <w:p w14:paraId="0F72ED0A" w14:textId="77777777" w:rsidR="00B26348" w:rsidRDefault="00000000">
            <w:r>
              <w:t>○ 11 00 00 - Equipment</w:t>
            </w:r>
          </w:p>
        </w:tc>
        <w:tc>
          <w:tcPr>
            <w:tcW w:w="5256" w:type="dxa"/>
          </w:tcPr>
          <w:p w14:paraId="46FC58FF" w14:textId="77777777" w:rsidR="00B26348" w:rsidRDefault="00000000">
            <w:r>
              <w:t>○ 12 00 00 - Furnishings</w:t>
            </w:r>
          </w:p>
        </w:tc>
      </w:tr>
      <w:tr w:rsidR="00B26348" w14:paraId="3C7E6906" w14:textId="77777777">
        <w:tc>
          <w:tcPr>
            <w:tcW w:w="5256" w:type="dxa"/>
          </w:tcPr>
          <w:p w14:paraId="4250200D" w14:textId="77777777" w:rsidR="00B26348" w:rsidRDefault="00000000">
            <w:r>
              <w:t>○ 13 00 00 - Special Construction</w:t>
            </w:r>
          </w:p>
        </w:tc>
        <w:tc>
          <w:tcPr>
            <w:tcW w:w="5256" w:type="dxa"/>
          </w:tcPr>
          <w:p w14:paraId="16EA7B07" w14:textId="77777777" w:rsidR="00B26348" w:rsidRDefault="00000000">
            <w:r>
              <w:t>○ 14 00 00 - Conveying Equipment</w:t>
            </w:r>
          </w:p>
        </w:tc>
      </w:tr>
      <w:tr w:rsidR="00B26348" w14:paraId="00A73E7B" w14:textId="77777777">
        <w:tc>
          <w:tcPr>
            <w:tcW w:w="5256" w:type="dxa"/>
          </w:tcPr>
          <w:p w14:paraId="588FEED5" w14:textId="77777777" w:rsidR="00B26348" w:rsidRDefault="00000000">
            <w:r>
              <w:t>○ 21 00 00 - Fire Suppression</w:t>
            </w:r>
          </w:p>
        </w:tc>
        <w:tc>
          <w:tcPr>
            <w:tcW w:w="5256" w:type="dxa"/>
          </w:tcPr>
          <w:p w14:paraId="24CA518C" w14:textId="77777777" w:rsidR="00B26348" w:rsidRDefault="00000000">
            <w:r>
              <w:t>○ 22 00 00 - Plumbing</w:t>
            </w:r>
          </w:p>
        </w:tc>
      </w:tr>
      <w:tr w:rsidR="00B26348" w14:paraId="017CEEE2" w14:textId="77777777">
        <w:tc>
          <w:tcPr>
            <w:tcW w:w="5256" w:type="dxa"/>
          </w:tcPr>
          <w:p w14:paraId="2B14A743" w14:textId="77777777" w:rsidR="00B26348" w:rsidRDefault="00000000">
            <w:r>
              <w:t>○ 23 00 00 - Heating Ventilating and Air Conditioning (HVAC)</w:t>
            </w:r>
          </w:p>
        </w:tc>
        <w:tc>
          <w:tcPr>
            <w:tcW w:w="5256" w:type="dxa"/>
          </w:tcPr>
          <w:p w14:paraId="5261801E" w14:textId="77777777" w:rsidR="00B26348" w:rsidRDefault="00000000">
            <w:r>
              <w:t>○ 25 50 00 - Integrated Automation Facility Controls</w:t>
            </w:r>
          </w:p>
        </w:tc>
      </w:tr>
      <w:tr w:rsidR="00B26348" w14:paraId="2C71F3A8" w14:textId="77777777">
        <w:tc>
          <w:tcPr>
            <w:tcW w:w="5256" w:type="dxa"/>
          </w:tcPr>
          <w:p w14:paraId="30E50628" w14:textId="77777777" w:rsidR="00B26348" w:rsidRDefault="00000000">
            <w:r>
              <w:t>○ 26 00 00 - Electrical</w:t>
            </w:r>
          </w:p>
        </w:tc>
        <w:tc>
          <w:tcPr>
            <w:tcW w:w="5256" w:type="dxa"/>
          </w:tcPr>
          <w:p w14:paraId="5D29ECE5" w14:textId="77777777" w:rsidR="00B26348" w:rsidRDefault="00000000">
            <w:r>
              <w:t>○ 27 00 00 - Communications</w:t>
            </w:r>
          </w:p>
        </w:tc>
      </w:tr>
      <w:tr w:rsidR="00B26348" w14:paraId="311493FA" w14:textId="77777777">
        <w:tc>
          <w:tcPr>
            <w:tcW w:w="5256" w:type="dxa"/>
          </w:tcPr>
          <w:p w14:paraId="2A9D49C0" w14:textId="77777777" w:rsidR="00B26348" w:rsidRDefault="00000000">
            <w:r>
              <w:t>○ 28 00 00 - Electronic Safety &amp; Security</w:t>
            </w:r>
          </w:p>
        </w:tc>
        <w:tc>
          <w:tcPr>
            <w:tcW w:w="5256" w:type="dxa"/>
          </w:tcPr>
          <w:p w14:paraId="6F231CCB" w14:textId="77777777" w:rsidR="00B26348" w:rsidRDefault="00000000">
            <w:r>
              <w:t>○ 31 00 00 - Earthwork</w:t>
            </w:r>
          </w:p>
        </w:tc>
      </w:tr>
      <w:tr w:rsidR="00B26348" w14:paraId="31534488" w14:textId="77777777">
        <w:tc>
          <w:tcPr>
            <w:tcW w:w="5256" w:type="dxa"/>
          </w:tcPr>
          <w:p w14:paraId="7D7DBDF3" w14:textId="77777777" w:rsidR="00B26348" w:rsidRDefault="00000000">
            <w:r>
              <w:t>○ 32 00 00 - Exterior Improvements</w:t>
            </w:r>
          </w:p>
        </w:tc>
        <w:tc>
          <w:tcPr>
            <w:tcW w:w="5256" w:type="dxa"/>
          </w:tcPr>
          <w:p w14:paraId="5BED1534" w14:textId="77777777" w:rsidR="00B26348" w:rsidRDefault="00000000">
            <w:r>
              <w:t>○ 33 00 00 - Utilities</w:t>
            </w:r>
          </w:p>
        </w:tc>
      </w:tr>
      <w:tr w:rsidR="00B26348" w14:paraId="63A3AD02" w14:textId="77777777">
        <w:tc>
          <w:tcPr>
            <w:tcW w:w="5256" w:type="dxa"/>
          </w:tcPr>
          <w:p w14:paraId="6278EAAC" w14:textId="77777777" w:rsidR="00B26348" w:rsidRDefault="00000000">
            <w:r>
              <w:t>○ 34 00 00 - Transportation</w:t>
            </w:r>
          </w:p>
        </w:tc>
        <w:tc>
          <w:tcPr>
            <w:tcW w:w="5256" w:type="dxa"/>
          </w:tcPr>
          <w:p w14:paraId="53CFBD72" w14:textId="77777777" w:rsidR="00B26348" w:rsidRDefault="00000000">
            <w:r>
              <w:t>○ 40 00 00 - Process Interconnections</w:t>
            </w:r>
          </w:p>
        </w:tc>
      </w:tr>
      <w:tr w:rsidR="00B26348" w14:paraId="3277C50A" w14:textId="77777777">
        <w:tc>
          <w:tcPr>
            <w:tcW w:w="5256" w:type="dxa"/>
          </w:tcPr>
          <w:p w14:paraId="19310377" w14:textId="77777777" w:rsidR="00B26348" w:rsidRDefault="00000000">
            <w:r>
              <w:t>○ 41 00 00 - Material Processing &amp; Handling Equipment</w:t>
            </w:r>
          </w:p>
        </w:tc>
        <w:tc>
          <w:tcPr>
            <w:tcW w:w="5256" w:type="dxa"/>
          </w:tcPr>
          <w:p w14:paraId="085EA8A0" w14:textId="77777777" w:rsidR="00B26348" w:rsidRDefault="00000000">
            <w:r>
              <w:t>○ 42 00 00 - Process Heating/Cooling/Drying Equipment</w:t>
            </w:r>
          </w:p>
        </w:tc>
      </w:tr>
      <w:tr w:rsidR="00B26348" w14:paraId="65BAA160" w14:textId="77777777">
        <w:tc>
          <w:tcPr>
            <w:tcW w:w="5256" w:type="dxa"/>
          </w:tcPr>
          <w:p w14:paraId="37CECBFA" w14:textId="77777777" w:rsidR="00B26348" w:rsidRDefault="00000000">
            <w:r>
              <w:t>○ 43 00 00 - Process Gas &amp; Liquid Handling/Purification/Storage Equipment</w:t>
            </w:r>
          </w:p>
        </w:tc>
        <w:tc>
          <w:tcPr>
            <w:tcW w:w="5256" w:type="dxa"/>
          </w:tcPr>
          <w:p w14:paraId="13740A44" w14:textId="77777777" w:rsidR="00B26348" w:rsidRDefault="00000000">
            <w:r>
              <w:t>○ 44 00 00 - Pollution &amp; Waste Control Equipment</w:t>
            </w:r>
          </w:p>
        </w:tc>
      </w:tr>
      <w:tr w:rsidR="00B26348" w14:paraId="78C5841A" w14:textId="77777777">
        <w:tc>
          <w:tcPr>
            <w:tcW w:w="5256" w:type="dxa"/>
          </w:tcPr>
          <w:p w14:paraId="43CDD570" w14:textId="77777777" w:rsidR="00B26348" w:rsidRDefault="00000000">
            <w:r>
              <w:t>○ 45 00 00 - Industry-Specific Manufacturing Equipment</w:t>
            </w:r>
          </w:p>
        </w:tc>
        <w:tc>
          <w:tcPr>
            <w:tcW w:w="5256" w:type="dxa"/>
          </w:tcPr>
          <w:p w14:paraId="4A82034D" w14:textId="77777777" w:rsidR="00B26348" w:rsidRDefault="00000000">
            <w:r>
              <w:t>○ 46 00 00 - Water &amp; Wastewater Equipment</w:t>
            </w:r>
          </w:p>
        </w:tc>
      </w:tr>
      <w:tr w:rsidR="00B26348" w14:paraId="0C67BA8D" w14:textId="77777777">
        <w:tc>
          <w:tcPr>
            <w:tcW w:w="5256" w:type="dxa"/>
          </w:tcPr>
          <w:p w14:paraId="4C69BF33" w14:textId="77777777" w:rsidR="00B26348" w:rsidRDefault="00000000">
            <w:r>
              <w:t>○ 48 00 00 - Electrical Power Generation</w:t>
            </w:r>
          </w:p>
        </w:tc>
        <w:tc>
          <w:tcPr>
            <w:tcW w:w="5256" w:type="dxa"/>
          </w:tcPr>
          <w:p w14:paraId="0FD8D4C8" w14:textId="77777777" w:rsidR="00B26348" w:rsidRDefault="00B26348"/>
        </w:tc>
      </w:tr>
    </w:tbl>
    <w:p w14:paraId="026C680D" w14:textId="77777777" w:rsidR="00B26348" w:rsidRDefault="00B26348"/>
    <w:p w14:paraId="13E07060" w14:textId="77777777" w:rsidR="00B26348" w:rsidRDefault="00000000">
      <w:r>
        <w:rPr>
          <w:b/>
        </w:rPr>
        <w:t>11. Was the incident STCKY?</w:t>
      </w:r>
      <w:r>
        <w:rPr>
          <w:i/>
          <w:color w:val="666666"/>
          <w:sz w:val="16"/>
        </w:rPr>
        <w:t xml:space="preserve">  [List Radio]</w:t>
      </w:r>
    </w:p>
    <w:p w14:paraId="2443C874" w14:textId="77777777" w:rsidR="00B26348" w:rsidRDefault="00000000">
      <w:pPr>
        <w:ind w:left="216"/>
      </w:pPr>
      <w:r>
        <w:rPr>
          <w:i/>
        </w:rPr>
        <w:t>Released STCKY energy contacted or came within six feet of personnel (or could have)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AC7C8C6" w14:textId="77777777">
        <w:tc>
          <w:tcPr>
            <w:tcW w:w="10512" w:type="dxa"/>
          </w:tcPr>
          <w:p w14:paraId="576DCFBF" w14:textId="77777777" w:rsidR="00B26348" w:rsidRDefault="00000000">
            <w:r>
              <w:t>○ Yes</w:t>
            </w:r>
          </w:p>
        </w:tc>
      </w:tr>
      <w:tr w:rsidR="00B26348" w14:paraId="16D330C2" w14:textId="77777777">
        <w:tc>
          <w:tcPr>
            <w:tcW w:w="10512" w:type="dxa"/>
          </w:tcPr>
          <w:p w14:paraId="4D6E2D78" w14:textId="77777777" w:rsidR="00B26348" w:rsidRDefault="00000000">
            <w:r>
              <w:t>○ No</w:t>
            </w:r>
          </w:p>
        </w:tc>
      </w:tr>
    </w:tbl>
    <w:p w14:paraId="3F0245FD" w14:textId="77777777" w:rsidR="00B26348" w:rsidRDefault="00B26348"/>
    <w:p w14:paraId="5543C7A3" w14:textId="77777777" w:rsidR="00B26348" w:rsidRDefault="00000000">
      <w:r>
        <w:rPr>
          <w:b/>
        </w:rPr>
        <w:t>12. What primary STCKY Energy contributed to the incident?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545F4C1" w14:textId="77777777">
        <w:tc>
          <w:tcPr>
            <w:tcW w:w="10512" w:type="dxa"/>
          </w:tcPr>
          <w:p w14:paraId="244E920E" w14:textId="77777777" w:rsidR="00B26348" w:rsidRDefault="00000000">
            <w:r>
              <w:t>○ S#!t That's Built at Heights</w:t>
            </w:r>
          </w:p>
        </w:tc>
      </w:tr>
      <w:tr w:rsidR="00B26348" w14:paraId="775B05F2" w14:textId="77777777">
        <w:tc>
          <w:tcPr>
            <w:tcW w:w="10512" w:type="dxa"/>
          </w:tcPr>
          <w:p w14:paraId="17CB8FDE" w14:textId="77777777" w:rsidR="00B26348" w:rsidRDefault="00000000">
            <w:r>
              <w:t>○ S#!t That's Built in Confined Spaces</w:t>
            </w:r>
          </w:p>
        </w:tc>
      </w:tr>
      <w:tr w:rsidR="00B26348" w14:paraId="6F25DDDB" w14:textId="77777777">
        <w:tc>
          <w:tcPr>
            <w:tcW w:w="10512" w:type="dxa"/>
          </w:tcPr>
          <w:p w14:paraId="7A000DFF" w14:textId="77777777" w:rsidR="00B26348" w:rsidRDefault="00000000">
            <w:r>
              <w:t>○ S#!t That's Built Underground</w:t>
            </w:r>
          </w:p>
        </w:tc>
      </w:tr>
      <w:tr w:rsidR="00B26348" w14:paraId="5F1831DE" w14:textId="77777777">
        <w:tc>
          <w:tcPr>
            <w:tcW w:w="10512" w:type="dxa"/>
          </w:tcPr>
          <w:p w14:paraId="1ABCFBE5" w14:textId="77777777" w:rsidR="00B26348" w:rsidRDefault="00000000">
            <w:r>
              <w:t>○ S#!t That's Energized</w:t>
            </w:r>
          </w:p>
        </w:tc>
      </w:tr>
      <w:tr w:rsidR="00B26348" w14:paraId="6AF56FC2" w14:textId="77777777">
        <w:tc>
          <w:tcPr>
            <w:tcW w:w="10512" w:type="dxa"/>
          </w:tcPr>
          <w:p w14:paraId="3E3DFBE6" w14:textId="77777777" w:rsidR="00B26348" w:rsidRDefault="00000000">
            <w:r>
              <w:t>○ S#!t That's Hazardous</w:t>
            </w:r>
          </w:p>
        </w:tc>
      </w:tr>
      <w:tr w:rsidR="00B26348" w14:paraId="33AC1973" w14:textId="77777777">
        <w:tc>
          <w:tcPr>
            <w:tcW w:w="10512" w:type="dxa"/>
          </w:tcPr>
          <w:p w14:paraId="64CD5112" w14:textId="77777777" w:rsidR="00B26348" w:rsidRDefault="00000000">
            <w:r>
              <w:t>○ S#!t That Lifts</w:t>
            </w:r>
          </w:p>
        </w:tc>
      </w:tr>
      <w:tr w:rsidR="00B26348" w14:paraId="3110003D" w14:textId="77777777">
        <w:tc>
          <w:tcPr>
            <w:tcW w:w="10512" w:type="dxa"/>
          </w:tcPr>
          <w:p w14:paraId="6C59188E" w14:textId="77777777" w:rsidR="00B26348" w:rsidRDefault="00000000">
            <w:r>
              <w:t>○ S#!t That Moves or Crushes</w:t>
            </w:r>
          </w:p>
        </w:tc>
      </w:tr>
      <w:tr w:rsidR="00B26348" w14:paraId="0A9BDFB2" w14:textId="77777777">
        <w:tc>
          <w:tcPr>
            <w:tcW w:w="10512" w:type="dxa"/>
          </w:tcPr>
          <w:p w14:paraId="4DE5F95A" w14:textId="77777777" w:rsidR="00B26348" w:rsidRDefault="00000000">
            <w:r>
              <w:t>○ S#!t That Stores Energy</w:t>
            </w:r>
          </w:p>
        </w:tc>
      </w:tr>
    </w:tbl>
    <w:p w14:paraId="18E155A8" w14:textId="77777777" w:rsidR="00B26348" w:rsidRDefault="00B26348"/>
    <w:p w14:paraId="179FC508" w14:textId="77777777" w:rsidR="00B26348" w:rsidRDefault="00000000">
      <w:r>
        <w:rPr>
          <w:b/>
        </w:rPr>
        <w:t>13. Date and Time Incident OCCURRED</w:t>
      </w:r>
      <w:r>
        <w:rPr>
          <w:i/>
          <w:color w:val="666666"/>
          <w:sz w:val="16"/>
        </w:rPr>
        <w:t xml:space="preserve">  [Date time]</w:t>
      </w:r>
    </w:p>
    <w:p w14:paraId="675683D1" w14:textId="77777777" w:rsidR="00B26348" w:rsidRDefault="00000000">
      <w:r>
        <w:t>Date/time: __________________________________________________________________________________________</w:t>
      </w:r>
    </w:p>
    <w:p w14:paraId="7D0BE6CD" w14:textId="77777777" w:rsidR="00B26348" w:rsidRDefault="00000000">
      <w:r>
        <w:rPr>
          <w:b/>
        </w:rPr>
        <w:t>14. Incident reported:</w:t>
      </w:r>
      <w:r>
        <w:rPr>
          <w:i/>
          <w:color w:val="666666"/>
          <w:sz w:val="16"/>
        </w:rPr>
        <w:t xml:space="preserve">  [List Radio]</w:t>
      </w:r>
    </w:p>
    <w:p w14:paraId="4CA24CAB" w14:textId="789F0C22" w:rsidR="00B26348" w:rsidRDefault="00000000">
      <w:pPr>
        <w:ind w:left="216"/>
      </w:pPr>
      <w:r>
        <w:rPr>
          <w:i/>
        </w:rPr>
        <w:t xml:space="preserve">(reported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project management)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182BAD4" w14:textId="77777777">
        <w:tc>
          <w:tcPr>
            <w:tcW w:w="10512" w:type="dxa"/>
          </w:tcPr>
          <w:p w14:paraId="09642241" w14:textId="77777777" w:rsidR="00B26348" w:rsidRDefault="00000000">
            <w:r>
              <w:t>○ Promptly reported</w:t>
            </w:r>
            <w:r>
              <w:rPr>
                <w:i/>
              </w:rPr>
              <w:t xml:space="preserve"> - prompt = within a short, reasonable amount of time</w:t>
            </w:r>
          </w:p>
        </w:tc>
      </w:tr>
      <w:tr w:rsidR="00B26348" w14:paraId="74EF3AA8" w14:textId="77777777">
        <w:tc>
          <w:tcPr>
            <w:tcW w:w="10512" w:type="dxa"/>
          </w:tcPr>
          <w:p w14:paraId="6F463F17" w14:textId="77777777" w:rsidR="00B26348" w:rsidRDefault="00000000">
            <w:r>
              <w:t>○ Delayed report</w:t>
            </w:r>
            <w:r>
              <w:rPr>
                <w:i/>
              </w:rPr>
              <w:t xml:space="preserve"> - delayed = more than half a work day since incident occurred</w:t>
            </w:r>
          </w:p>
        </w:tc>
      </w:tr>
    </w:tbl>
    <w:p w14:paraId="18AA2F0D" w14:textId="77777777" w:rsidR="00B26348" w:rsidRDefault="00B26348"/>
    <w:p w14:paraId="53DBCE7A" w14:textId="77777777" w:rsidR="00B26348" w:rsidRDefault="00000000">
      <w:r>
        <w:rPr>
          <w:b/>
        </w:rPr>
        <w:t>15. Reason for delay in reporting: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73E15DD" w14:textId="77777777">
        <w:tc>
          <w:tcPr>
            <w:tcW w:w="10512" w:type="dxa"/>
          </w:tcPr>
          <w:p w14:paraId="328D0679" w14:textId="77777777" w:rsidR="00B26348" w:rsidRDefault="00000000">
            <w:r>
              <w:t>○ Involved party delayed report to supervision</w:t>
            </w:r>
          </w:p>
        </w:tc>
      </w:tr>
      <w:tr w:rsidR="00B26348" w14:paraId="6088F321" w14:textId="77777777">
        <w:tc>
          <w:tcPr>
            <w:tcW w:w="10512" w:type="dxa"/>
          </w:tcPr>
          <w:p w14:paraId="53D9AB2E" w14:textId="08A16F03" w:rsidR="00B26348" w:rsidRDefault="00000000">
            <w:r>
              <w:t>○ Supervision delayed report to project management</w:t>
            </w:r>
          </w:p>
        </w:tc>
      </w:tr>
      <w:tr w:rsidR="00B26348" w14:paraId="4945BA17" w14:textId="77777777">
        <w:tc>
          <w:tcPr>
            <w:tcW w:w="10512" w:type="dxa"/>
          </w:tcPr>
          <w:p w14:paraId="00E416A7" w14:textId="77777777" w:rsidR="00B26348" w:rsidRDefault="00000000">
            <w:r>
              <w:t>○ Other</w:t>
            </w:r>
          </w:p>
        </w:tc>
      </w:tr>
    </w:tbl>
    <w:p w14:paraId="1300F1C1" w14:textId="77777777" w:rsidR="00B26348" w:rsidRDefault="00B26348"/>
    <w:p w14:paraId="26473F8C" w14:textId="77777777" w:rsidR="00B26348" w:rsidRDefault="00000000">
      <w:r>
        <w:rPr>
          <w:b/>
        </w:rPr>
        <w:t>16. Date and Time Incident REPORTED</w:t>
      </w:r>
      <w:r>
        <w:rPr>
          <w:i/>
          <w:color w:val="666666"/>
          <w:sz w:val="16"/>
        </w:rPr>
        <w:t xml:space="preserve">  [Date time]</w:t>
      </w:r>
    </w:p>
    <w:p w14:paraId="165DADD0" w14:textId="77777777" w:rsidR="00B26348" w:rsidRDefault="00000000">
      <w:r>
        <w:t>Date/time: __________________________________________________________________________________________</w:t>
      </w:r>
    </w:p>
    <w:p w14:paraId="22E1B0C6" w14:textId="77777777" w:rsidR="00B26348" w:rsidRDefault="00000000">
      <w:r>
        <w:rPr>
          <w:b/>
        </w:rPr>
        <w:t>17. Reason for delay in reporting</w:t>
      </w:r>
      <w:r>
        <w:rPr>
          <w:i/>
          <w:color w:val="666666"/>
          <w:sz w:val="16"/>
        </w:rPr>
        <w:t xml:space="preserve">  [Text Short]</w:t>
      </w:r>
    </w:p>
    <w:p w14:paraId="474755D9" w14:textId="77777777" w:rsidR="00B26348" w:rsidRDefault="00000000">
      <w:r>
        <w:lastRenderedPageBreak/>
        <w:t>Response: ________________________________________________________________________________</w:t>
      </w:r>
    </w:p>
    <w:p w14:paraId="16B54F55" w14:textId="77777777" w:rsidR="00B26348" w:rsidRDefault="00000000">
      <w:r>
        <w:t>__________________________________________________________________________________________</w:t>
      </w:r>
    </w:p>
    <w:p w14:paraId="44B14021" w14:textId="77777777" w:rsidR="00B26348" w:rsidRDefault="00000000">
      <w:r>
        <w:rPr>
          <w:b/>
        </w:rPr>
        <w:t>18. Work Activity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D875457" w14:textId="77777777">
        <w:tc>
          <w:tcPr>
            <w:tcW w:w="10512" w:type="dxa"/>
          </w:tcPr>
          <w:p w14:paraId="5EF5FA11" w14:textId="77777777" w:rsidR="00B26348" w:rsidRDefault="00000000">
            <w:r>
              <w:t>○ Scheduled</w:t>
            </w:r>
          </w:p>
        </w:tc>
      </w:tr>
      <w:tr w:rsidR="00B26348" w14:paraId="0C4ED6B0" w14:textId="77777777">
        <w:tc>
          <w:tcPr>
            <w:tcW w:w="10512" w:type="dxa"/>
          </w:tcPr>
          <w:p w14:paraId="6BBB523D" w14:textId="77777777" w:rsidR="00B26348" w:rsidRDefault="00000000">
            <w:r>
              <w:t>○ Unscheduled - not planned, no lookaheads, etc.</w:t>
            </w:r>
          </w:p>
        </w:tc>
      </w:tr>
    </w:tbl>
    <w:p w14:paraId="478EE066" w14:textId="77777777" w:rsidR="00B26348" w:rsidRDefault="00B26348"/>
    <w:p w14:paraId="4F438750" w14:textId="77777777" w:rsidR="00B26348" w:rsidRDefault="00000000">
      <w:r>
        <w:rPr>
          <w:b/>
        </w:rPr>
        <w:t>19. Work Type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58ECB39" w14:textId="77777777">
        <w:tc>
          <w:tcPr>
            <w:tcW w:w="10512" w:type="dxa"/>
          </w:tcPr>
          <w:p w14:paraId="6CAAF53B" w14:textId="77777777" w:rsidR="00B26348" w:rsidRDefault="00000000">
            <w:r>
              <w:t>○ Initial work - first time scope performed/attempted</w:t>
            </w:r>
          </w:p>
        </w:tc>
      </w:tr>
      <w:tr w:rsidR="00B26348" w14:paraId="4E4DF180" w14:textId="77777777">
        <w:tc>
          <w:tcPr>
            <w:tcW w:w="10512" w:type="dxa"/>
          </w:tcPr>
          <w:p w14:paraId="02172E0A" w14:textId="77777777" w:rsidR="00B26348" w:rsidRDefault="00000000">
            <w:r>
              <w:t>○ Ongoing Work - continuing operation of defined scope</w:t>
            </w:r>
          </w:p>
        </w:tc>
      </w:tr>
      <w:tr w:rsidR="00B26348" w14:paraId="0CCCAA9E" w14:textId="77777777">
        <w:tc>
          <w:tcPr>
            <w:tcW w:w="10512" w:type="dxa"/>
          </w:tcPr>
          <w:p w14:paraId="1F369A5D" w14:textId="77777777" w:rsidR="00B26348" w:rsidRDefault="00000000">
            <w:r>
              <w:t>○ Rework - fixing work already placed</w:t>
            </w:r>
          </w:p>
        </w:tc>
      </w:tr>
      <w:tr w:rsidR="00B26348" w14:paraId="5D091851" w14:textId="77777777">
        <w:tc>
          <w:tcPr>
            <w:tcW w:w="10512" w:type="dxa"/>
          </w:tcPr>
          <w:p w14:paraId="22BA3828" w14:textId="77777777" w:rsidR="00B26348" w:rsidRDefault="00000000">
            <w:r>
              <w:t>○ Out-of-scope work - work that falls outside the initially defined scope of work</w:t>
            </w:r>
          </w:p>
        </w:tc>
      </w:tr>
    </w:tbl>
    <w:p w14:paraId="40F6C7B3" w14:textId="77777777" w:rsidR="00B26348" w:rsidRDefault="00B26348"/>
    <w:p w14:paraId="5657E38F" w14:textId="77777777" w:rsidR="00B26348" w:rsidRDefault="00000000">
      <w:r>
        <w:rPr>
          <w:b/>
        </w:rPr>
        <w:t>20. Activity Execution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AFCF7D0" w14:textId="77777777">
        <w:tc>
          <w:tcPr>
            <w:tcW w:w="10512" w:type="dxa"/>
          </w:tcPr>
          <w:p w14:paraId="04C1D45F" w14:textId="77777777" w:rsidR="00B26348" w:rsidRDefault="00000000">
            <w:r>
              <w:t>○ As planned per THA</w:t>
            </w:r>
          </w:p>
        </w:tc>
      </w:tr>
      <w:tr w:rsidR="00B26348" w14:paraId="395BFFF1" w14:textId="77777777">
        <w:tc>
          <w:tcPr>
            <w:tcW w:w="10512" w:type="dxa"/>
          </w:tcPr>
          <w:p w14:paraId="75BB9BFC" w14:textId="77777777" w:rsidR="00B26348" w:rsidRDefault="00000000">
            <w:r>
              <w:t>○ Deviation from THA</w:t>
            </w:r>
          </w:p>
        </w:tc>
      </w:tr>
      <w:tr w:rsidR="00B26348" w14:paraId="772D3310" w14:textId="77777777">
        <w:tc>
          <w:tcPr>
            <w:tcW w:w="10512" w:type="dxa"/>
          </w:tcPr>
          <w:p w14:paraId="1976A1E3" w14:textId="77777777" w:rsidR="00B26348" w:rsidRDefault="00000000">
            <w:r>
              <w:t>○ No THA</w:t>
            </w:r>
          </w:p>
        </w:tc>
      </w:tr>
      <w:tr w:rsidR="00B26348" w14:paraId="3857B3E8" w14:textId="77777777">
        <w:tc>
          <w:tcPr>
            <w:tcW w:w="10512" w:type="dxa"/>
          </w:tcPr>
          <w:p w14:paraId="1C0CF675" w14:textId="77777777" w:rsidR="00B26348" w:rsidRDefault="00000000">
            <w:r>
              <w:t>○ THA not required</w:t>
            </w:r>
          </w:p>
        </w:tc>
      </w:tr>
    </w:tbl>
    <w:p w14:paraId="179D971D" w14:textId="77777777" w:rsidR="00B26348" w:rsidRDefault="00B26348"/>
    <w:p w14:paraId="13BAE01F" w14:textId="77777777" w:rsidR="00B26348" w:rsidRDefault="00000000">
      <w:r>
        <w:rPr>
          <w:b/>
        </w:rPr>
        <w:t>21. Time Type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910174A" w14:textId="77777777">
        <w:tc>
          <w:tcPr>
            <w:tcW w:w="10512" w:type="dxa"/>
          </w:tcPr>
          <w:p w14:paraId="0334BBAA" w14:textId="77777777" w:rsidR="00B26348" w:rsidRDefault="00000000">
            <w:r>
              <w:t>○ Regular Time / Working hours</w:t>
            </w:r>
          </w:p>
        </w:tc>
      </w:tr>
      <w:tr w:rsidR="00B26348" w14:paraId="36EFCE34" w14:textId="77777777">
        <w:tc>
          <w:tcPr>
            <w:tcW w:w="10512" w:type="dxa"/>
          </w:tcPr>
          <w:p w14:paraId="195A4402" w14:textId="77777777" w:rsidR="00B26348" w:rsidRDefault="00000000">
            <w:r>
              <w:t>○ Over Time</w:t>
            </w:r>
          </w:p>
        </w:tc>
      </w:tr>
      <w:tr w:rsidR="00B26348" w14:paraId="6050F5C3" w14:textId="77777777">
        <w:tc>
          <w:tcPr>
            <w:tcW w:w="10512" w:type="dxa"/>
          </w:tcPr>
          <w:p w14:paraId="28C673B0" w14:textId="77777777" w:rsidR="00B26348" w:rsidRDefault="00000000">
            <w:r>
              <w:t>○ Non working hours</w:t>
            </w:r>
          </w:p>
        </w:tc>
      </w:tr>
    </w:tbl>
    <w:p w14:paraId="1CF116FA" w14:textId="77777777" w:rsidR="00B26348" w:rsidRDefault="00B26348"/>
    <w:p w14:paraId="680B4631" w14:textId="77777777" w:rsidR="00B26348" w:rsidRDefault="00000000">
      <w:r>
        <w:rPr>
          <w:b/>
        </w:rPr>
        <w:t>22. How many people were affected by or involved in this incident? - Not bystanders or witnesses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FCA56EC" w14:textId="77777777">
        <w:tc>
          <w:tcPr>
            <w:tcW w:w="10512" w:type="dxa"/>
          </w:tcPr>
          <w:p w14:paraId="1390A9AF" w14:textId="77777777" w:rsidR="00B26348" w:rsidRDefault="00000000">
            <w:r>
              <w:t>○ 0</w:t>
            </w:r>
          </w:p>
        </w:tc>
      </w:tr>
      <w:tr w:rsidR="00B26348" w14:paraId="32D674FA" w14:textId="77777777">
        <w:tc>
          <w:tcPr>
            <w:tcW w:w="10512" w:type="dxa"/>
          </w:tcPr>
          <w:p w14:paraId="007565FE" w14:textId="77777777" w:rsidR="00B26348" w:rsidRDefault="00000000">
            <w:r>
              <w:t>○ 1</w:t>
            </w:r>
          </w:p>
        </w:tc>
      </w:tr>
      <w:tr w:rsidR="00B26348" w14:paraId="3A7B40CC" w14:textId="77777777">
        <w:tc>
          <w:tcPr>
            <w:tcW w:w="10512" w:type="dxa"/>
          </w:tcPr>
          <w:p w14:paraId="68525B08" w14:textId="77777777" w:rsidR="00B26348" w:rsidRDefault="00000000">
            <w:r>
              <w:t>○ 2+</w:t>
            </w:r>
          </w:p>
        </w:tc>
      </w:tr>
      <w:tr w:rsidR="00B26348" w14:paraId="157C73D7" w14:textId="77777777">
        <w:tc>
          <w:tcPr>
            <w:tcW w:w="10512" w:type="dxa"/>
          </w:tcPr>
          <w:p w14:paraId="2571B012" w14:textId="77777777" w:rsidR="00B26348" w:rsidRDefault="00000000">
            <w:r>
              <w:t>○ TBD / Answer Pending</w:t>
            </w:r>
          </w:p>
        </w:tc>
      </w:tr>
    </w:tbl>
    <w:p w14:paraId="6274B5A7" w14:textId="77777777" w:rsidR="00B26348" w:rsidRDefault="00B26348"/>
    <w:p w14:paraId="3269AA80" w14:textId="77777777" w:rsidR="00B26348" w:rsidRDefault="00000000">
      <w:r>
        <w:rPr>
          <w:b/>
        </w:rPr>
        <w:t>23. How many different vehicles, pieces of equipment, or major pieces of property were damaged/stolen/involved?</w:t>
      </w:r>
      <w:r>
        <w:rPr>
          <w:i/>
          <w:color w:val="666666"/>
          <w:sz w:val="16"/>
        </w:rPr>
        <w:t xml:space="preserve">  [List Radio]</w:t>
      </w:r>
    </w:p>
    <w:p w14:paraId="1ABEBA62" w14:textId="77777777" w:rsidR="00B26348" w:rsidRDefault="00000000">
      <w:pPr>
        <w:ind w:left="216"/>
      </w:pPr>
      <w:r>
        <w:rPr>
          <w:i/>
        </w:rPr>
        <w:t>Not including cranes or utilities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1A568B79" w14:textId="77777777">
        <w:tc>
          <w:tcPr>
            <w:tcW w:w="10512" w:type="dxa"/>
          </w:tcPr>
          <w:p w14:paraId="2200F8D3" w14:textId="77777777" w:rsidR="00B26348" w:rsidRDefault="00000000">
            <w:r>
              <w:lastRenderedPageBreak/>
              <w:t>○ 0</w:t>
            </w:r>
          </w:p>
        </w:tc>
      </w:tr>
      <w:tr w:rsidR="00B26348" w14:paraId="540D4F21" w14:textId="77777777">
        <w:tc>
          <w:tcPr>
            <w:tcW w:w="10512" w:type="dxa"/>
          </w:tcPr>
          <w:p w14:paraId="05316C1D" w14:textId="77777777" w:rsidR="00B26348" w:rsidRDefault="00000000">
            <w:r>
              <w:t>○ 1</w:t>
            </w:r>
          </w:p>
        </w:tc>
      </w:tr>
      <w:tr w:rsidR="00B26348" w14:paraId="57CA99D7" w14:textId="77777777">
        <w:tc>
          <w:tcPr>
            <w:tcW w:w="10512" w:type="dxa"/>
          </w:tcPr>
          <w:p w14:paraId="1DA1807A" w14:textId="77777777" w:rsidR="00B26348" w:rsidRDefault="00000000">
            <w:r>
              <w:t>○ 2</w:t>
            </w:r>
          </w:p>
        </w:tc>
      </w:tr>
      <w:tr w:rsidR="00B26348" w14:paraId="56B53A33" w14:textId="77777777">
        <w:tc>
          <w:tcPr>
            <w:tcW w:w="10512" w:type="dxa"/>
          </w:tcPr>
          <w:p w14:paraId="127CBEED" w14:textId="77777777" w:rsidR="00B26348" w:rsidRDefault="00000000">
            <w:r>
              <w:t>○ 3+</w:t>
            </w:r>
          </w:p>
        </w:tc>
      </w:tr>
      <w:tr w:rsidR="00B26348" w14:paraId="25E3CF37" w14:textId="77777777">
        <w:tc>
          <w:tcPr>
            <w:tcW w:w="10512" w:type="dxa"/>
          </w:tcPr>
          <w:p w14:paraId="0186A7E6" w14:textId="77777777" w:rsidR="00B26348" w:rsidRDefault="00000000">
            <w:r>
              <w:t>○ TBD / Answer Pending</w:t>
            </w:r>
          </w:p>
        </w:tc>
      </w:tr>
    </w:tbl>
    <w:p w14:paraId="2F912E59" w14:textId="77777777" w:rsidR="00B26348" w:rsidRDefault="00B26348"/>
    <w:p w14:paraId="6FABE89B" w14:textId="77777777" w:rsidR="00B26348" w:rsidRDefault="00000000">
      <w:r>
        <w:rPr>
          <w:b/>
        </w:rPr>
        <w:t>24. How many different cranes were involved?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37F32FC" w14:textId="77777777">
        <w:tc>
          <w:tcPr>
            <w:tcW w:w="10512" w:type="dxa"/>
          </w:tcPr>
          <w:p w14:paraId="31076374" w14:textId="77777777" w:rsidR="00B26348" w:rsidRDefault="00000000">
            <w:r>
              <w:t>○ 1</w:t>
            </w:r>
          </w:p>
        </w:tc>
      </w:tr>
      <w:tr w:rsidR="00B26348" w14:paraId="6D9BE2F2" w14:textId="77777777">
        <w:tc>
          <w:tcPr>
            <w:tcW w:w="10512" w:type="dxa"/>
          </w:tcPr>
          <w:p w14:paraId="41D398DB" w14:textId="77777777" w:rsidR="00B26348" w:rsidRDefault="00000000">
            <w:r>
              <w:t>○ 2+</w:t>
            </w:r>
          </w:p>
        </w:tc>
      </w:tr>
      <w:tr w:rsidR="00B26348" w14:paraId="0D8FEA9F" w14:textId="77777777">
        <w:tc>
          <w:tcPr>
            <w:tcW w:w="10512" w:type="dxa"/>
          </w:tcPr>
          <w:p w14:paraId="105E5281" w14:textId="77777777" w:rsidR="00B26348" w:rsidRDefault="00000000">
            <w:r>
              <w:t>○ TBD / Answer Pending</w:t>
            </w:r>
          </w:p>
        </w:tc>
      </w:tr>
    </w:tbl>
    <w:p w14:paraId="65287B60" w14:textId="77777777" w:rsidR="00B26348" w:rsidRDefault="00B26348"/>
    <w:p w14:paraId="5D11F2C1" w14:textId="77777777" w:rsidR="00B26348" w:rsidRDefault="00000000">
      <w:r>
        <w:rPr>
          <w:b/>
        </w:rPr>
        <w:t>25. How many different utilities were damaged?</w:t>
      </w:r>
      <w:r>
        <w:rPr>
          <w:i/>
          <w:color w:val="666666"/>
          <w:sz w:val="16"/>
        </w:rPr>
        <w:t xml:space="preserve">  [List Radio]</w:t>
      </w:r>
    </w:p>
    <w:p w14:paraId="149AD100" w14:textId="77777777" w:rsidR="00B26348" w:rsidRDefault="00000000">
      <w:pPr>
        <w:ind w:left="216"/>
      </w:pPr>
      <w:r>
        <w:rPr>
          <w:i/>
        </w:rPr>
        <w:t>Not including cranes or utilities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988413C" w14:textId="77777777">
        <w:tc>
          <w:tcPr>
            <w:tcW w:w="10512" w:type="dxa"/>
          </w:tcPr>
          <w:p w14:paraId="12509C48" w14:textId="77777777" w:rsidR="00B26348" w:rsidRDefault="00000000">
            <w:r>
              <w:t>○ 0</w:t>
            </w:r>
          </w:p>
        </w:tc>
      </w:tr>
      <w:tr w:rsidR="00B26348" w14:paraId="72FC22A0" w14:textId="77777777">
        <w:tc>
          <w:tcPr>
            <w:tcW w:w="10512" w:type="dxa"/>
          </w:tcPr>
          <w:p w14:paraId="3B3B74C9" w14:textId="77777777" w:rsidR="00B26348" w:rsidRDefault="00000000">
            <w:r>
              <w:t>○ 1</w:t>
            </w:r>
          </w:p>
        </w:tc>
      </w:tr>
      <w:tr w:rsidR="00B26348" w14:paraId="3E677B44" w14:textId="77777777">
        <w:tc>
          <w:tcPr>
            <w:tcW w:w="10512" w:type="dxa"/>
          </w:tcPr>
          <w:p w14:paraId="4DC94BA3" w14:textId="77777777" w:rsidR="00B26348" w:rsidRDefault="00000000">
            <w:r>
              <w:t>○ 2+</w:t>
            </w:r>
          </w:p>
        </w:tc>
      </w:tr>
      <w:tr w:rsidR="00B26348" w14:paraId="05EB939D" w14:textId="77777777">
        <w:tc>
          <w:tcPr>
            <w:tcW w:w="10512" w:type="dxa"/>
          </w:tcPr>
          <w:p w14:paraId="22F0AB62" w14:textId="77777777" w:rsidR="00B26348" w:rsidRDefault="00000000">
            <w:r>
              <w:t>○ TBD / Answer Pending</w:t>
            </w:r>
          </w:p>
        </w:tc>
      </w:tr>
    </w:tbl>
    <w:p w14:paraId="398AACAD" w14:textId="77777777" w:rsidR="00B26348" w:rsidRDefault="00B26348"/>
    <w:p w14:paraId="180F3CFF" w14:textId="77777777" w:rsidR="00B26348" w:rsidRDefault="00000000">
      <w:r>
        <w:rPr>
          <w:b/>
        </w:rPr>
        <w:t>26. How much chemical was spilled?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7274695E" w14:textId="77777777">
        <w:tc>
          <w:tcPr>
            <w:tcW w:w="10512" w:type="dxa"/>
          </w:tcPr>
          <w:p w14:paraId="1BA3B571" w14:textId="77777777" w:rsidR="00B26348" w:rsidRDefault="00000000">
            <w:r>
              <w:t>○ Minor - more than incidental use</w:t>
            </w:r>
          </w:p>
        </w:tc>
      </w:tr>
      <w:tr w:rsidR="00B26348" w14:paraId="1EDEA058" w14:textId="77777777">
        <w:tc>
          <w:tcPr>
            <w:tcW w:w="10512" w:type="dxa"/>
          </w:tcPr>
          <w:p w14:paraId="76FB39A0" w14:textId="77777777" w:rsidR="00B26348" w:rsidRDefault="00000000">
            <w:r>
              <w:t>○ Major - government reporting required</w:t>
            </w:r>
          </w:p>
        </w:tc>
      </w:tr>
      <w:tr w:rsidR="00B26348" w14:paraId="46C95F91" w14:textId="77777777">
        <w:tc>
          <w:tcPr>
            <w:tcW w:w="10512" w:type="dxa"/>
          </w:tcPr>
          <w:p w14:paraId="5DBA1520" w14:textId="77777777" w:rsidR="00B26348" w:rsidRDefault="00000000">
            <w:r>
              <w:t>○ TBD / Answer Pending</w:t>
            </w:r>
          </w:p>
        </w:tc>
      </w:tr>
    </w:tbl>
    <w:p w14:paraId="36640994" w14:textId="77777777" w:rsidR="00B26348" w:rsidRDefault="00B26348"/>
    <w:p w14:paraId="36D04CAE" w14:textId="77777777" w:rsidR="00B26348" w:rsidRDefault="00000000">
      <w:r>
        <w:rPr>
          <w:b/>
        </w:rPr>
        <w:t>27. What chemical was spilled?</w:t>
      </w:r>
      <w:r>
        <w:rPr>
          <w:i/>
          <w:color w:val="666666"/>
          <w:sz w:val="16"/>
        </w:rPr>
        <w:t xml:space="preserve">  [Text Short]</w:t>
      </w:r>
    </w:p>
    <w:p w14:paraId="701A87D9" w14:textId="77777777" w:rsidR="00B26348" w:rsidRDefault="00000000">
      <w:r>
        <w:t>Response: ________________________________________________________________________________</w:t>
      </w:r>
    </w:p>
    <w:p w14:paraId="44DA8B77" w14:textId="77777777" w:rsidR="00B26348" w:rsidRDefault="00000000">
      <w:r>
        <w:t>__________________________________________________________________________________________</w:t>
      </w:r>
    </w:p>
    <w:p w14:paraId="0F2522FC" w14:textId="77777777" w:rsidR="00B26348" w:rsidRDefault="00000000">
      <w:r>
        <w:rPr>
          <w:b/>
        </w:rPr>
        <w:t>28. WHERE incident occurred</w:t>
      </w:r>
      <w:r>
        <w:rPr>
          <w:i/>
          <w:color w:val="666666"/>
          <w:sz w:val="16"/>
        </w:rPr>
        <w:t xml:space="preserve">  [Text Short]</w:t>
      </w:r>
    </w:p>
    <w:p w14:paraId="1EBBCD5A" w14:textId="77777777" w:rsidR="00B26348" w:rsidRDefault="00000000">
      <w:pPr>
        <w:ind w:left="216"/>
      </w:pPr>
      <w:r>
        <w:rPr>
          <w:i/>
        </w:rPr>
        <w:t>(NOT project)</w:t>
      </w:r>
    </w:p>
    <w:p w14:paraId="25C1CB31" w14:textId="77777777" w:rsidR="00B26348" w:rsidRDefault="00000000">
      <w:r>
        <w:t>Response: ________________________________________________________________________________</w:t>
      </w:r>
    </w:p>
    <w:p w14:paraId="169CD3F2" w14:textId="77777777" w:rsidR="00B26348" w:rsidRDefault="00000000">
      <w:r>
        <w:t>__________________________________________________________________________________________</w:t>
      </w:r>
    </w:p>
    <w:p w14:paraId="197BA6C9" w14:textId="77777777" w:rsidR="00B26348" w:rsidRDefault="00000000">
      <w:r>
        <w:rPr>
          <w:b/>
        </w:rPr>
        <w:t>29. Incident Description</w:t>
      </w:r>
      <w:r>
        <w:rPr>
          <w:i/>
          <w:color w:val="666666"/>
          <w:sz w:val="16"/>
        </w:rPr>
        <w:t xml:space="preserve">  [Text Long]</w:t>
      </w:r>
    </w:p>
    <w:p w14:paraId="37BA2584" w14:textId="5D1A2BDB" w:rsidR="00B26348" w:rsidRDefault="00000000">
      <w:pPr>
        <w:ind w:left="216"/>
      </w:pPr>
      <w:r>
        <w:rPr>
          <w:i/>
        </w:rPr>
        <w:lastRenderedPageBreak/>
        <w:t>Describe how the incident occurred.</w:t>
      </w:r>
      <w:r>
        <w:rPr>
          <w:i/>
        </w:rPr>
        <w:br/>
        <w:t>Ensure that for injuries, include where treatment was provided (on site, clinic, etc) and what the current work status is (returned to work to tolerance, placed on restricted duty, etc).</w:t>
      </w:r>
      <w:r>
        <w:rPr>
          <w:i/>
        </w:rPr>
        <w:br/>
        <w:t>DO NOT:</w:t>
      </w:r>
      <w:r>
        <w:rPr>
          <w:i/>
        </w:rPr>
        <w:br/>
        <w:t>make statements about how the incident could have been avoided</w:t>
      </w:r>
      <w:r>
        <w:rPr>
          <w:i/>
        </w:rPr>
        <w:br/>
        <w:t>retaliate against injured/affected persons</w:t>
      </w:r>
      <w:r>
        <w:rPr>
          <w:i/>
        </w:rPr>
        <w:br/>
        <w:t>repeat content already inputted thus far like date, time, location, etc.</w:t>
      </w:r>
    </w:p>
    <w:p w14:paraId="7B3E1124" w14:textId="77777777" w:rsidR="00B26348" w:rsidRDefault="00000000">
      <w:r>
        <w:t>Response: ________________________________________________________________________________</w:t>
      </w:r>
    </w:p>
    <w:p w14:paraId="17248A44" w14:textId="77777777" w:rsidR="00B26348" w:rsidRDefault="00000000">
      <w:r>
        <w:t>__________________________________________________________________________________________</w:t>
      </w:r>
    </w:p>
    <w:p w14:paraId="6FD913AA" w14:textId="77777777" w:rsidR="00B26348" w:rsidRDefault="00000000">
      <w:r>
        <w:t>__________________________________________________________________________________________</w:t>
      </w:r>
    </w:p>
    <w:p w14:paraId="75D44D1A" w14:textId="77777777" w:rsidR="00B26348" w:rsidRDefault="00000000">
      <w:r>
        <w:t>__________________________________________________________________________________________</w:t>
      </w:r>
    </w:p>
    <w:p w14:paraId="6C9ED175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